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3C" w:rsidRDefault="00C1773C" w:rsidP="00C1773C">
      <w:pPr>
        <w:jc w:val="right"/>
      </w:pPr>
      <w:r>
        <w:t>Проект</w:t>
      </w:r>
    </w:p>
    <w:p w:rsidR="00C1773C" w:rsidRPr="007720CC" w:rsidRDefault="00C1773C" w:rsidP="00C1773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20CC">
        <w:rPr>
          <w:rFonts w:ascii="Times New Roman" w:hAnsi="Times New Roman" w:cs="Times New Roman"/>
          <w:b w:val="0"/>
          <w:sz w:val="28"/>
          <w:szCs w:val="28"/>
        </w:rPr>
        <w:t>Муниципальное  образование « Шенкурское»</w:t>
      </w:r>
    </w:p>
    <w:p w:rsidR="00C1773C" w:rsidRPr="007720CC" w:rsidRDefault="00C1773C" w:rsidP="00C1773C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>Муниципальный Совет четвертого созыва</w:t>
      </w:r>
    </w:p>
    <w:p w:rsidR="00C1773C" w:rsidRDefault="00C1773C" w:rsidP="00C1773C">
      <w:pPr>
        <w:jc w:val="center"/>
        <w:rPr>
          <w:b/>
          <w:sz w:val="28"/>
          <w:szCs w:val="28"/>
        </w:rPr>
      </w:pPr>
    </w:p>
    <w:p w:rsidR="00C1773C" w:rsidRPr="00C34148" w:rsidRDefault="00C1773C" w:rsidP="00C1773C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C1773C" w:rsidRPr="00E65300" w:rsidRDefault="00C1773C" w:rsidP="00C1773C">
      <w:pPr>
        <w:jc w:val="center"/>
        <w:rPr>
          <w:b/>
          <w:sz w:val="28"/>
          <w:szCs w:val="28"/>
        </w:rPr>
      </w:pPr>
    </w:p>
    <w:p w:rsidR="00C1773C" w:rsidRDefault="00C1773C" w:rsidP="00C1773C">
      <w:pPr>
        <w:pStyle w:val="a3"/>
        <w:jc w:val="left"/>
        <w:rPr>
          <w:szCs w:val="28"/>
        </w:rPr>
      </w:pPr>
    </w:p>
    <w:p w:rsidR="00C1773C" w:rsidRPr="007720CC" w:rsidRDefault="00C1773C" w:rsidP="00C1773C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C1773C" w:rsidRDefault="00C1773C" w:rsidP="00C1773C">
      <w:pPr>
        <w:pStyle w:val="a3"/>
        <w:jc w:val="left"/>
        <w:rPr>
          <w:szCs w:val="28"/>
        </w:rPr>
      </w:pPr>
    </w:p>
    <w:p w:rsidR="00C1773C" w:rsidRPr="007720CC" w:rsidRDefault="00C1773C" w:rsidP="00C1773C">
      <w:pPr>
        <w:pStyle w:val="a3"/>
        <w:jc w:val="left"/>
        <w:rPr>
          <w:b/>
          <w:sz w:val="26"/>
          <w:szCs w:val="26"/>
        </w:rPr>
      </w:pPr>
      <w:r w:rsidRPr="007720CC">
        <w:rPr>
          <w:sz w:val="26"/>
          <w:szCs w:val="26"/>
          <w:u w:val="single"/>
        </w:rPr>
        <w:t>от  «    »  _________   2021  года</w:t>
      </w:r>
      <w:r w:rsidRPr="007720CC">
        <w:rPr>
          <w:sz w:val="26"/>
          <w:szCs w:val="26"/>
        </w:rPr>
        <w:t xml:space="preserve"> </w:t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  <w:t xml:space="preserve">  </w:t>
      </w:r>
      <w:r w:rsidRPr="007720CC">
        <w:rPr>
          <w:sz w:val="26"/>
          <w:szCs w:val="26"/>
          <w:u w:val="single"/>
        </w:rPr>
        <w:t xml:space="preserve">№     </w:t>
      </w:r>
      <w:r w:rsidRPr="007720CC">
        <w:rPr>
          <w:b/>
          <w:sz w:val="26"/>
          <w:szCs w:val="26"/>
        </w:rPr>
        <w:tab/>
      </w:r>
    </w:p>
    <w:p w:rsidR="00C1773C" w:rsidRPr="007720CC" w:rsidRDefault="00C1773C" w:rsidP="00C1773C">
      <w:pPr>
        <w:pStyle w:val="a3"/>
        <w:ind w:left="2880"/>
        <w:jc w:val="left"/>
        <w:rPr>
          <w:sz w:val="26"/>
          <w:szCs w:val="26"/>
        </w:rPr>
      </w:pPr>
    </w:p>
    <w:p w:rsidR="00C1773C" w:rsidRPr="007720CC" w:rsidRDefault="00C1773C" w:rsidP="00C1773C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C1773C" w:rsidRDefault="00BB5A1C" w:rsidP="00C1773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>Об утверждении  перечня  объектов муниципальной собственности городского поселения «Шенкурское» Шенкурского муниципального района Архангельской области, передаваемых в собственность Шенкурского муниципального района Архангельской области.</w:t>
      </w:r>
    </w:p>
    <w:p w:rsidR="00BB5A1C" w:rsidRPr="00BB5A1C" w:rsidRDefault="00BB5A1C" w:rsidP="00C1773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773C" w:rsidRPr="007720CC" w:rsidRDefault="00C1773C" w:rsidP="00C1773C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7720CC">
        <w:rPr>
          <w:sz w:val="26"/>
          <w:szCs w:val="26"/>
        </w:rPr>
        <w:t xml:space="preserve">В соответствии </w:t>
      </w:r>
      <w:r w:rsidRPr="007720CC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7720CC">
        <w:rPr>
          <w:sz w:val="26"/>
          <w:szCs w:val="26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района, </w:t>
      </w:r>
      <w:proofErr w:type="gramEnd"/>
    </w:p>
    <w:p w:rsidR="00C1773C" w:rsidRPr="007720CC" w:rsidRDefault="00C1773C" w:rsidP="00C1773C">
      <w:pPr>
        <w:pStyle w:val="3"/>
        <w:ind w:firstLine="709"/>
        <w:jc w:val="both"/>
        <w:rPr>
          <w:sz w:val="26"/>
          <w:szCs w:val="26"/>
        </w:rPr>
      </w:pPr>
    </w:p>
    <w:p w:rsidR="00C1773C" w:rsidRPr="007720CC" w:rsidRDefault="00C1773C" w:rsidP="00C1773C">
      <w:pPr>
        <w:pStyle w:val="3"/>
        <w:ind w:firstLine="709"/>
        <w:jc w:val="center"/>
        <w:rPr>
          <w:sz w:val="26"/>
          <w:szCs w:val="26"/>
        </w:rPr>
      </w:pPr>
      <w:r w:rsidRPr="007720CC">
        <w:rPr>
          <w:sz w:val="26"/>
          <w:szCs w:val="26"/>
        </w:rPr>
        <w:t>муниципальный Совет решил:</w:t>
      </w:r>
    </w:p>
    <w:p w:rsidR="00C1773C" w:rsidRPr="007720CC" w:rsidRDefault="00C1773C" w:rsidP="00C177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1773C" w:rsidRPr="007720CC" w:rsidRDefault="00C1773C" w:rsidP="00C1773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Утвердить перечень объектов муниципальной собственности </w:t>
      </w:r>
      <w:r w:rsidR="00BB5A1C" w:rsidRPr="00BB5A1C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7720CC">
        <w:rPr>
          <w:sz w:val="26"/>
          <w:szCs w:val="26"/>
        </w:rPr>
        <w:t xml:space="preserve">, передаваемых на основании договора пожертвования в собственность </w:t>
      </w:r>
      <w:r w:rsidR="00B7031B">
        <w:rPr>
          <w:sz w:val="26"/>
          <w:szCs w:val="26"/>
        </w:rPr>
        <w:t>Шенкурского муниципального</w:t>
      </w:r>
      <w:r w:rsidRPr="007720CC">
        <w:rPr>
          <w:sz w:val="26"/>
          <w:szCs w:val="26"/>
        </w:rPr>
        <w:t xml:space="preserve"> </w:t>
      </w:r>
      <w:r w:rsidR="00B7031B">
        <w:rPr>
          <w:sz w:val="26"/>
          <w:szCs w:val="26"/>
        </w:rPr>
        <w:t>района Архангельской области</w:t>
      </w:r>
      <w:r w:rsidRPr="007720CC">
        <w:rPr>
          <w:sz w:val="26"/>
          <w:szCs w:val="26"/>
        </w:rPr>
        <w:t xml:space="preserve"> для обеспечения деятельности органов местного самоуправления, согласно приложению к настоящему решению.  </w:t>
      </w:r>
    </w:p>
    <w:p w:rsidR="00C1773C" w:rsidRPr="007720CC" w:rsidRDefault="00C1773C" w:rsidP="00C1773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1773C" w:rsidRPr="007720CC" w:rsidRDefault="00C1773C" w:rsidP="00C1773C">
      <w:pPr>
        <w:jc w:val="both"/>
        <w:rPr>
          <w:sz w:val="26"/>
          <w:szCs w:val="26"/>
        </w:rPr>
      </w:pPr>
    </w:p>
    <w:p w:rsidR="00C1773C" w:rsidRPr="007720CC" w:rsidRDefault="00C1773C" w:rsidP="00C1773C">
      <w:pPr>
        <w:jc w:val="both"/>
        <w:rPr>
          <w:sz w:val="26"/>
          <w:szCs w:val="26"/>
        </w:rPr>
      </w:pPr>
    </w:p>
    <w:p w:rsidR="00C1773C" w:rsidRPr="007720CC" w:rsidRDefault="00C1773C" w:rsidP="00C1773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Председатель муниципального Совета</w:t>
      </w:r>
    </w:p>
    <w:p w:rsidR="00C1773C" w:rsidRPr="007720CC" w:rsidRDefault="00C1773C" w:rsidP="00C1773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Шенкурского городского поселения-</w:t>
      </w:r>
    </w:p>
    <w:p w:rsidR="00C1773C" w:rsidRPr="007720CC" w:rsidRDefault="00C1773C" w:rsidP="00C1773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руководитель Шенкурского городского</w:t>
      </w:r>
    </w:p>
    <w:p w:rsidR="00C1773C" w:rsidRPr="007720CC" w:rsidRDefault="00C1773C" w:rsidP="00C1773C">
      <w:pPr>
        <w:tabs>
          <w:tab w:val="left" w:pos="7371"/>
        </w:tabs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поселения </w:t>
      </w:r>
      <w:r w:rsidRPr="007720CC">
        <w:rPr>
          <w:sz w:val="26"/>
          <w:szCs w:val="26"/>
        </w:rPr>
        <w:tab/>
        <w:t xml:space="preserve">И.В. </w:t>
      </w:r>
      <w:proofErr w:type="spellStart"/>
      <w:r w:rsidRPr="007720CC">
        <w:rPr>
          <w:sz w:val="26"/>
          <w:szCs w:val="26"/>
        </w:rPr>
        <w:t>Питолина</w:t>
      </w:r>
      <w:proofErr w:type="spellEnd"/>
    </w:p>
    <w:p w:rsidR="00BF27E7" w:rsidRDefault="00BB5A1C"/>
    <w:sectPr w:rsidR="00BF27E7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34D3F"/>
    <w:rsid w:val="000600EB"/>
    <w:rsid w:val="0008005A"/>
    <w:rsid w:val="00131944"/>
    <w:rsid w:val="003E5ECA"/>
    <w:rsid w:val="00534D3F"/>
    <w:rsid w:val="008802CF"/>
    <w:rsid w:val="00B7031B"/>
    <w:rsid w:val="00BB5A1C"/>
    <w:rsid w:val="00C1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77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77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C1773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177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C1773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C177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17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177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177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dcterms:created xsi:type="dcterms:W3CDTF">2021-05-25T08:35:00Z</dcterms:created>
  <dcterms:modified xsi:type="dcterms:W3CDTF">2021-05-31T11:50:00Z</dcterms:modified>
</cp:coreProperties>
</file>